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794719" name="019eb0a8-25ad-758a-b374-6179bb8cb5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714029" name="019eb0a8-25ad-758a-b374-6179bb8cb54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3087100" name="019eb066-de49-7994-9f39-a4cd3d4cd0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521887" name="019eb066-de49-7994-9f39-a4cd3d4cd0e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Faserzement Kamin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1308897" name="019eb06a-4ab6-78ed-a076-6be47966da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499054" name="019eb06a-4ab6-78ed-a076-6be47966da0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648779" name="019eb06c-e803-7dd8-a9b4-1c79182fff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203797" name="019eb06c-e803-7dd8-a9b4-1c79182fff9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3493908" name="019eb073-90fd-778a-b171-d1d647b179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593918" name="019eb073-90fd-778a-b171-d1d647b179c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3273078" name="019eb07f-88cb-706b-af93-2b103dbf93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839870" name="019eb07f-88cb-706b-af93-2b103dbf93c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4554051" name="019eb083-ca96-7d15-9feb-6cec6dbfb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867750" name="019eb083-ca96-7d15-9feb-6cec6dbfb9d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147338" name="019eb088-8600-7c07-84f6-410e4b29c8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596687" name="019eb088-8600-7c07-84f6-410e4b29c84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8130907" name="019eb08e-920a-78ea-af80-d8feaf970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633796" name="019eb08e-920a-78ea-af80-d8feaf970ec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303065" name="019eb0ac-164a-74e8-ba2f-8830e30e20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616868" name="019eb0ac-164a-74e8-ba2f-8830e30e20b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1841368" name="019eb0b1-2d2d-75f1-aff9-d70101494d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61811" name="019eb0b1-2d2d-75f1-aff9-d70101494da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7712626" name="019eb0b8-6ef3-746d-836a-c1522c27c5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923373" name="019eb0b8-6ef3-746d-836a-c1522c27c53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0813582" name="019eb0bc-af3e-71ef-95fb-152036885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571529" name="019eb0bc-af3e-71ef-95fb-15203688584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0451970" name="019eb0bf-79d4-7cc6-a669-30252027e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085638" name="019eb0bf-79d4-7cc6-a669-30252027ed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8940950" name="019eb075-8535-78f3-a0bc-fd3f7cde45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863545" name="019eb075-8535-78f3-a0bc-fd3f7cde454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8293767" name="019eb081-148e-717f-a316-379ed7f63f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856101" name="019eb081-148e-717f-a316-379ed7f63f3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4227539" name="019eb089-88b8-74e6-93d1-6bb550a7c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27641" name="019eb089-88b8-74e6-93d1-6bb550a7cee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1852781" name="019eb0a1-0682-724e-9391-bcb2bd263c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787372" name="019eb0a1-0682-724e-9391-bcb2bd263c3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7385248" name="019eb0ad-e0fc-7124-997d-7386f96ca3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641791" name="019eb0ad-e0fc-7124-997d-7386f96ca34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4050951" name="019eb0bb-0f81-7734-9e9f-fc5b19acc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806559" name="019eb0bb-0f81-7734-9e9f-fc5b19acc08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962776" name="019eb082-3e63-706a-8c6c-13931968c4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689412" name="019eb082-3e63-706a-8c6c-13931968c49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0023659" name="019eb08d-5213-7295-bb64-e0bd02744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230127" name="019eb08d-5213-7295-bb64-e0bd0274413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416065" name="019eb08f-bf89-7e96-9bfc-f30aaf3d83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657258" name="019eb08f-bf89-7e96-9bfc-f30aaf3d83c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542250" name="019eb0aa-207d-750b-b821-35f66d3ed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789173" name="019eb0aa-207d-750b-b821-35f66d3ed2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2275157" name="019eb0b6-b664-7742-8042-30ac0c5999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7818" name="019eb0b6-b664-7742-8042-30ac0c59996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Wibichstrasse 24, 8037 Zürich</w:t>
          </w:r>
        </w:p>
        <w:p>
          <w:pPr>
            <w:spacing w:before="0" w:after="0"/>
          </w:pPr>
          <w:r>
            <w:t>941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